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3B0873"/>
          <w:sz w:val="38"/>
        </w:rPr>
        <w:t>CTE Project Rubric</w:t>
      </w:r>
    </w:p>
    <w:p>
      <w:r>
        <w:rPr>
          <w:i/>
          <w:color w:val="6B7280"/>
          <w:sz w:val="18"/>
        </w:rPr>
        <w:t>Editable version. This file has only the parts you fill in or customize; the full printable resource is in the PDFs.</w:t>
      </w:r>
    </w:p>
    <w:p>
      <w:pPr>
        <w:spacing w:before="240"/>
      </w:pPr>
      <w:r>
        <w:rPr>
          <w:b/>
          <w:color w:val="3B0873"/>
          <w:sz w:val="26"/>
        </w:rPr>
        <w:t>Single-point rubric: check your own work first   (FOR STUDENTS)</w:t>
      </w:r>
    </w:p>
    <w:p>
      <w:r>
        <w:t>Same four skills, one clear target for each. Before you turn anything in, read the middle column and be honest: does your work hit that bar yet? Use the right column to note what you still want to fix.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Name:  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Project:  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rPr>
          <w:trHeight w:val="403" w:hRule="atLeast"/>
          <w:trHeight w:val="403" w:hRule="atLeast"/>
          <w:trHeight w:val="403" w:hRule="atLeast"/>
          <w:trHeight w:val="403" w:hRule="atLeast"/>
        </w:trPr>
        <w:tc>
          <w:tcPr>
            <w:tcW w:type="dxa" w:w="2880"/>
            <w:shd w:val="clear" w:fill="3B0873"/>
          </w:tcPr>
          <w:p>
            <w:r>
              <w:rPr>
                <w:b/>
                <w:color w:val="FFFFFF"/>
              </w:rPr>
              <w:t>Criterion</w:t>
            </w:r>
          </w:p>
        </w:tc>
        <w:tc>
          <w:tcPr>
            <w:tcW w:type="dxa" w:w="2880"/>
            <w:shd w:val="clear" w:fill="3B0873"/>
          </w:tcPr>
          <w:p>
            <w:r>
              <w:rPr>
                <w:b/>
                <w:color w:val="FFFFFF"/>
              </w:rPr>
              <w:t>What strong looks like</w:t>
            </w:r>
          </w:p>
        </w:tc>
        <w:tc>
          <w:tcPr>
            <w:tcW w:type="dxa" w:w="2880"/>
            <w:shd w:val="clear" w:fill="3B0873"/>
          </w:tcPr>
          <w:p>
            <w:r>
              <w:rPr>
                <w:b/>
                <w:color w:val="FFFFFF"/>
              </w:rPr>
              <w:t>Feedback</w:t>
            </w:r>
          </w:p>
        </w:tc>
      </w:tr>
      <w:tr>
        <w:tc>
          <w:tcPr>
            <w:tcW w:type="dxa" w:w="2880"/>
          </w:tcPr>
          <w:p>
            <w:r>
              <w:t>Technical accuracy</w:t>
            </w:r>
          </w:p>
        </w:tc>
        <w:tc>
          <w:tcPr>
            <w:tcW w:type="dxa" w:w="2880"/>
          </w:tcPr>
          <w:p>
            <w:r>
              <w:t>My facts, numbers, and course concepts are correct and used the right way.</w:t>
            </w:r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Decision &amp; reasoning</w:t>
            </w:r>
          </w:p>
        </w:tc>
        <w:tc>
          <w:tcPr>
            <w:tcW w:type="dxa" w:w="2880"/>
          </w:tcPr>
          <w:p>
            <w:r>
              <w:t>I make one clear decision and back it with real evidence and tradeoffs, not just opinion.</w:t>
            </w:r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Communication</w:t>
            </w:r>
          </w:p>
        </w:tc>
        <w:tc>
          <w:tcPr>
            <w:tcW w:type="dxa" w:w="2880"/>
          </w:tcPr>
          <w:p>
            <w:r>
              <w:t>Someone new could follow my work and act on it without asking me questions.</w:t>
            </w:r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Process &amp; professionalism</w:t>
            </w:r>
          </w:p>
        </w:tc>
        <w:tc>
          <w:tcPr>
            <w:tcW w:type="dxa" w:w="2880"/>
          </w:tcPr>
          <w:p>
            <w:r>
              <w:t>I met the deadline and the constraints, and I did my share of the work.</w:t>
            </w:r>
          </w:p>
        </w:tc>
        <w:tc>
          <w:tcPr>
            <w:tcW w:type="dxa" w:w="2880"/>
          </w:tcPr>
          <w:p>
            <w:r/>
          </w:p>
        </w:tc>
      </w:tr>
    </w:tbl>
    <w:p>
      <w:pPr>
        <w:spacing w:after="40"/>
      </w:pPr>
    </w:p>
    <w:p>
      <w:pPr>
        <w:spacing w:before="240"/>
      </w:pPr>
      <w:r>
        <w:rPr>
          <w:b/>
          <w:color w:val="3B0873"/>
          <w:sz w:val="26"/>
        </w:rPr>
        <w:t>Self-assessment before you submit   (FOR STUDENTS)</w:t>
      </w:r>
    </w:p>
    <w:p>
      <w:r>
        <w:t>Check every box you can honestly check. Any box you leave blank is your best clue for what to fix in the time you have left.</w:t>
      </w:r>
    </w:p>
    <w:p>
      <w:pPr>
        <w:spacing w:after="60"/>
      </w:pPr>
      <w:r>
        <w:t>☐  My technical work is accurate and I can explain every number.</w:t>
      </w:r>
    </w:p>
    <w:p>
      <w:pPr>
        <w:spacing w:after="60"/>
      </w:pPr>
      <w:r>
        <w:t>☐  I make one clear decision, not a maybe.</w:t>
      </w:r>
    </w:p>
    <w:p>
      <w:pPr>
        <w:spacing w:after="60"/>
      </w:pPr>
      <w:r>
        <w:t>☐  I defend that decision with specific evidence and at least one tradeoff.</w:t>
      </w:r>
    </w:p>
    <w:p>
      <w:pPr>
        <w:spacing w:after="60"/>
      </w:pPr>
      <w:r>
        <w:t>☐  A stranger could follow my work without me talking them through it.</w:t>
      </w:r>
    </w:p>
    <w:p>
      <w:pPr>
        <w:spacing w:after="60"/>
      </w:pPr>
      <w:r>
        <w:t>☐  I met the deadline and every constraint in the assignment.</w:t>
      </w:r>
    </w:p>
    <w:p>
      <w:pPr>
        <w:spacing w:after="60"/>
      </w:pPr>
      <w:r>
        <w:t>☐  I contributed my fair share and my part is finished.</w:t>
      </w:r>
    </w:p>
    <w:p>
      <w:pPr>
        <w:spacing w:after="40"/>
      </w:pPr>
      <w:r>
        <w:rPr>
          <w:b/>
          <w:color w:val="6B7280"/>
          <w:sz w:val="18"/>
        </w:rPr>
        <w:t>One thing I will improve before I turn this in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40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